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Гематология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02:41 МСК · База обновлена: 25.07.2026, 02:39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Гематология</w:t>
      </w:r>
    </w:p>
    <w:p>
      <w:pPr>
        <w:pStyle w:val="Heading2"/>
      </w:pPr>
      <w:r>
        <w:t>1. УСЛОВИЕ СИТУАЦИОННОЙ ЗАДАЧИ</w:t>
      </w:r>
    </w:p>
    <w:p>
      <w:pPr>
        <w:pStyle w:val="Heading3"/>
      </w:pPr>
      <w:r>
        <w:t>1.1. Ситуация</w:t>
      </w:r>
    </w:p>
    <w:p>
      <w:pPr>
        <w:spacing w:after="58"/>
      </w:pPr>
      <w:r>
        <w:rPr>
          <w:b w:val="0"/>
          <w:i w:val="0"/>
        </w:rPr>
        <w:t>Ребенок 3 месяцев с трехростковой цитопенией, лихорадкой госпитализируется в стационар для проведения обследования, определения тактики терапии.</w:t>
      </w:r>
    </w:p>
    <w:p>
      <w:pPr>
        <w:pStyle w:val="Heading3"/>
      </w:pPr>
      <w:r>
        <w:t>1.2. Жалобы</w:t>
      </w:r>
    </w:p>
    <w:p>
      <w:pPr>
        <w:spacing w:after="58"/>
      </w:pPr>
      <w:r>
        <w:rPr>
          <w:b w:val="0"/>
          <w:i w:val="0"/>
        </w:rPr>
        <w:t>Со слов матери, у ребенка в течение недели отмечаются лихорадка, вялость, бледность кожи.</w:t>
      </w:r>
    </w:p>
    <w:p>
      <w:pPr>
        <w:pStyle w:val="Heading3"/>
      </w:pPr>
      <w:r>
        <w:t>1.3. Анамнез заболевания</w:t>
      </w:r>
    </w:p>
    <w:p>
      <w:pPr>
        <w:spacing w:after="58"/>
      </w:pPr>
      <w:r>
        <w:rPr>
          <w:b w:val="0"/>
          <w:i w:val="0"/>
        </w:rPr>
        <w:t>За неделю до настоящей госпитализации повысилась температура до 39°C, появились явления ринита. Участковым врачом установлен диагноз ОРВИ. Ребенок продолжал лихорадить, повторно осмотрен врачом, выявлена гепатомегалия. Назначена антибактериальная терапия.</w:t>
      </w:r>
    </w:p>
    <w:p>
      <w:pPr>
        <w:spacing w:after="58"/>
      </w:pPr>
      <w:r>
        <w:rPr>
          <w:b w:val="0"/>
          <w:i w:val="0"/>
        </w:rPr>
        <w:t>При исследовании гемограммы: лейкоциты 4 тыс/мкл, гемоглобин 77 г/л, тромбоциты 56 тыс/мкл.</w:t>
      </w:r>
    </w:p>
    <w:p>
      <w:pPr>
        <w:spacing w:after="58"/>
      </w:pPr>
      <w:r>
        <w:rPr>
          <w:b w:val="0"/>
          <w:i w:val="0"/>
        </w:rPr>
        <w:t>C направляющим диагнозом “острый лейкоз (?)” ребенок госпитализирован в гематологическое отделение.</w:t>
      </w:r>
    </w:p>
    <w:p>
      <w:pPr>
        <w:pStyle w:val="Heading3"/>
      </w:pPr>
      <w:r>
        <w:t>1.4. Анамнез жизни</w:t>
      </w:r>
    </w:p>
    <w:p>
      <w:pPr>
        <w:spacing w:after="58"/>
      </w:pPr>
      <w:r>
        <w:rPr>
          <w:b w:val="0"/>
          <w:i w:val="0"/>
        </w:rPr>
        <w:t>Ребенок от третьей беременности (I беременность - девочка, II беременность – мальчик, дети здоровы), самостоятельных родов на сроке 38 недель. Вес при рождении 3120 г, рост 50 см. Из родильного дома выписана на 5 сутки жизни. До настоящего момента на естественном вскармливании. Вакцинация - гепатит В, БЦЖ-М в родильном доме.</w:t>
      </w:r>
    </w:p>
    <w:p>
      <w:pPr>
        <w:spacing w:after="58"/>
      </w:pPr>
      <w:r>
        <w:rPr>
          <w:b w:val="0"/>
          <w:i w:val="0"/>
        </w:rPr>
        <w:t>В месячном возрасте перенесла острый бронхит, ринит. Находилась на стационарном лечении (в период госпитализации в гемограмме - лейкоциты 14,8 тыс/мкл, гемоглобин 118 г/л).</w:t>
      </w:r>
    </w:p>
    <w:p>
      <w:pPr>
        <w:pStyle w:val="Heading3"/>
      </w:pPr>
      <w:r>
        <w:t>1.5. Объективный статус</w:t>
      </w:r>
    </w:p>
    <w:p>
      <w:pPr>
        <w:spacing w:after="58"/>
      </w:pPr>
      <w:r>
        <w:rPr>
          <w:b w:val="0"/>
          <w:i w:val="0"/>
        </w:rPr>
        <w:t>При поступлении состояние тяжелое. Температура тела 38,6°C. Вес 6,1 кг. Рост 58 см. Вялая. Сознание ясное. Грубой неврологической симптоматики нет. Большой родничок не напряжен. Положение естественное. Кожные покровы бледные, периферических отеков нет. Гиперемия перианальной области. Слизистые оболочки ротовой полости бледно-розовые. Подкожно-жировой слой распределен равномерно, развит достаточно. Периферические лимфатические узлы не увеличены. Дыхание через нос умеренно затруднено за счет слизистого отделяемого, в легких дыхание проводится во все отделы, пуэрильное, хрипы не выслушиваются. Тоны сердца ясные, ритм правильный, тахикардия до 140 ударов в минуту, систолический шум на верхушке сердца. АД 85/60 мм рт. ст. Находится на грудном вскармливании, рвоты нет. Живот мягкий, доступен глубокой пальпации во всех отделах. Печень {plus} 6 см, селезенка {plus} 7 см от края реберной дуги, умеренной плотности. Cтул разжижен, зеленого цвета. Мочится в памперс, цвет мочи не изменен.</w:t>
      </w:r>
    </w:p>
    <w:p>
      <w:pPr>
        <w:pStyle w:val="Heading2"/>
      </w:pPr>
      <w:r>
        <w:t>1. План обследования</w:t>
      </w:r>
    </w:p>
    <w:p>
      <w:pPr>
        <w:pStyle w:val="Heading3"/>
        <w:keepNext/>
      </w:pPr>
      <w:r>
        <w:rPr>
          <w:b/>
          <w:color w:val="173C49"/>
        </w:rPr>
        <w:t>Вопрос 1.</w:t>
      </w:r>
    </w:p>
    <w:p>
      <w:pPr>
        <w:keepNext/>
      </w:pPr>
      <w:r>
        <w:rPr>
          <w:b w:val="0"/>
          <w:i w:val="0"/>
        </w:rPr>
        <w:t>Необходимыми лабораторными методами обследования для постановки диагноза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коагулограмма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биохимическое исследование сыворотки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уровень ферритина в сыворотке крови</w:t>
      </w:r>
    </w:p>
    <w:p>
      <w:pPr>
        <w:tabs>
          <w:tab w:pos="490" w:val="left"/>
        </w:tabs>
        <w:spacing w:after="60"/>
        <w:ind w:left="490" w:hanging="490"/>
      </w:pPr>
      <w:r>
        <w:rPr>
          <w:b/>
        </w:rPr>
        <w:t>4.</w:t>
      </w:r>
      <w:r>
        <w:tab/>
      </w:r>
      <w:r>
        <w:rPr>
          <w:b w:val="0"/>
          <w:i w:val="0"/>
        </w:rPr>
        <w:t>определение групповой принадлежности по системе АВО, определение фенотипа резус фактора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гемограмма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3"/>
                    <a:stretch>
                      <a:fillRect/>
                    </a:stretch>
                  </pic:blipFill>
                  <pic:spPr>
                    <a:xfrm>
                      <a:off x="0" y="0"/>
                      <a:ext cx="214884" cy="214884"/>
                    </a:xfrm>
                    <a:prstGeom prst="rect"/>
                  </pic:spPr>
                </pic:pic>
              </a:graphicData>
            </a:graphic>
          </wp:inline>
        </w:drawing>
      </w:r>
      <w:r>
        <w:tab/>
      </w:r>
      <w:r>
        <w:rPr>
          <w:b w:val="0"/>
          <w:i w:val="0"/>
        </w:rPr>
        <w:t>миелограмма</w:t>
      </w:r>
    </w:p>
    <w:p>
      <w:pPr>
        <w:ind w:left="288"/>
      </w:pPr>
      <w:r>
        <w:rPr>
          <w:b/>
          <w:color w:val="173C49"/>
        </w:rPr>
        <w:t xml:space="preserve">Правильные ответы: </w:t>
      </w:r>
      <w:r>
        <w:rPr>
          <w:b/>
          <w:i w:val="0"/>
        </w:rPr>
        <w:t>1 — коагулограмма; 2 — биохимическое исследование сыворотки крови; 3 — уровень ферритина в сыворотке крови; 5 — гемограмма; 6 — миелограмма</w:t>
      </w:r>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УЗИ брюшной полости</w:t>
        <w:br/>
        <w:br/>
        <w:t>Рентгенография грудной клетки</w:t>
        <w:br/>
        <w:br/>
        <w:t>Миелограмма</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3"/>
        <w:keepNext/>
      </w:pPr>
      <w:r>
        <w:rPr>
          <w:b/>
          <w:color w:val="173C49"/>
        </w:rPr>
        <w:t>Вопрос 2.</w:t>
      </w:r>
    </w:p>
    <w:p>
      <w:pPr>
        <w:keepNext/>
      </w:pPr>
      <w:r>
        <w:rPr>
          <w:b w:val="0"/>
          <w:i w:val="0"/>
        </w:rPr>
        <w:t>Необходимыми инструментальными методами обследования для постановки диагноза являются</w:t>
      </w:r>
    </w:p>
    <w:p>
      <w:pPr>
        <w:tabs>
          <w:tab w:pos="490" w:val="left"/>
        </w:tabs>
        <w:spacing w:after="60"/>
        <w:ind w:left="490" w:hanging="490"/>
      </w:pPr>
      <w:r>
        <w:rPr>
          <w:b/>
        </w:rPr>
        <w:t>1.</w:t>
      </w:r>
      <w:r>
        <w:tab/>
      </w:r>
      <w:r>
        <w:rPr>
          <w:b w:val="0"/>
          <w:i w:val="0"/>
        </w:rPr>
        <w:t>дуплексное сканирование сосудов верхней полой вены</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компьютерная томография органов грудной клетки</w:t>
      </w:r>
    </w:p>
    <w:p>
      <w:pPr>
        <w:tabs>
          <w:tab w:pos="490" w:val="left"/>
        </w:tabs>
        <w:spacing w:after="60"/>
        <w:ind w:left="490" w:hanging="490"/>
      </w:pPr>
      <w:r>
        <w:rPr>
          <w:b/>
        </w:rPr>
        <w:t>3.</w:t>
      </w:r>
      <w:r>
        <w:tab/>
      </w:r>
      <w:r>
        <w:rPr>
          <w:b w:val="0"/>
          <w:i w:val="0"/>
        </w:rPr>
        <w:t>электрокардиограмма</w:t>
      </w:r>
    </w:p>
    <w:p>
      <w:pPr>
        <w:tabs>
          <w:tab w:pos="490" w:val="left"/>
        </w:tabs>
        <w:spacing w:after="60"/>
        <w:ind w:left="490" w:hanging="490"/>
      </w:pPr>
      <w:r>
        <w:rPr>
          <w:b/>
        </w:rPr>
        <w:t>4.</w:t>
      </w:r>
      <w:r>
        <w:tab/>
      </w:r>
      <w:r>
        <w:rPr>
          <w:b w:val="0"/>
          <w:i w:val="0"/>
        </w:rPr>
        <w:t>рентгенография черепа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ультразвуковое исследование органов брюшной полости</w:t>
      </w:r>
    </w:p>
    <w:p>
      <w:pPr>
        <w:ind w:left="288"/>
      </w:pPr>
      <w:r>
        <w:rPr>
          <w:b/>
          <w:color w:val="173C49"/>
        </w:rPr>
        <w:t xml:space="preserve">Правильные ответы: </w:t>
      </w:r>
      <w:r>
        <w:rPr>
          <w:b/>
          <w:i w:val="0"/>
        </w:rPr>
        <w:t>2 — компьютерная томография органов грудной клетки; 5 — ультразвуковое исследование органов брюшной полости</w:t>
      </w:r>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УЗИ брюшной полости</w:t>
        <w:br/>
        <w:br/>
        <w:t>Рентгенография грудной клетки</w:t>
        <w:br/>
        <w:br/>
        <w:t>Миелограмма</w:t>
        <w:br/>
        <w:br/>
        <w:t>Спинномозговая пункция (посев, цитоз, белок, глюкоза, цитопрепарат)</w:t>
        <w:br/>
        <w:br/>
        <w:t>Вирусология: ПЦР ДНК и серология цитомегаловируса, вируса Эпштейна‐Барр, ВИЧ, HSV, HHV6, HHV8, HZV, парвовирус B19, аденовирус.</w:t>
        <w:br/>
        <w:br/>
        <w:t>Гемокультура</w:t>
        <w:br/>
        <w:br/>
        <w:t>МРТ головного мозга в режиме Т1, Т2, FLAIR, c контрастированием гадолинием.</w:t>
        <w:br/>
        <w:br/>
        <w:t>Иммуноглобулины сыворотки</w:t>
        <w:br/>
        <w:br/>
        <w:t>Иммунофенотипирование лимфоцитов периферической крови</w:t>
        <w:br/>
        <w:br/>
        <w:t>HLA‐типирование пациента и семьи</w:t>
        <w:br/>
        <w:br/>
        <w:t>Исследование активности НК‐клеток*</w:t>
        <w:br/>
        <w:br/>
        <w:t>Исследование уровня растворимого рецептора к интерлейкину‐2 (sCD25)*</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УЗИ брюшной полости</w:t>
        <w:br/>
        <w:br/>
        <w:t>Рентгенография грудной клетки</w:t>
        <w:br/>
        <w:br/>
        <w:t>Миелограмма</w:t>
        <w:br/>
        <w:br/>
        <w:t>Спинномозговая пункция (посев, цитоз, белок, глюкоза, цитопрепарат)</w:t>
        <w:br/>
        <w:br/>
        <w:t>Вирусология: ПЦР ДНК и серология цитомегаловируса, вируса Эпштейна‐Барр, ВИЧ, HSV, HHV6, HHV8, HZV, парвовирус B19, аденовирус.</w:t>
        <w:br/>
        <w:br/>
        <w:t>Гемокультура</w:t>
        <w:br/>
        <w:br/>
        <w:t>МРТ головного мозга в режиме Т1, Т2, FLAIR, c контрастированием гадолинием.</w:t>
        <w:br/>
        <w:br/>
        <w:t>Иммуноглобулины сыворотки</w:t>
        <w:br/>
        <w:br/>
        <w:t>Иммунофенотипирование лимфоцитов периферической крови</w:t>
        <w:br/>
        <w:br/>
        <w:t>HLA‐типирование пациента и семьи</w:t>
        <w:br/>
        <w:br/>
        <w:t>Исследование активности НК‐клеток*</w:t>
        <w:br/>
        <w:br/>
        <w:t>Исследование уровня растворимого рецептора к интерлейкину‐2 (sCD25)*</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На основании результатов проведенного обследования можно установить диагноз</w:t>
      </w:r>
    </w:p>
    <w:p>
      <w:pPr>
        <w:tabs>
          <w:tab w:pos="490" w:val="left"/>
        </w:tabs>
        <w:spacing w:after="60"/>
        <w:ind w:left="490" w:hanging="490"/>
      </w:pPr>
      <w:r>
        <w:rPr>
          <w:b/>
        </w:rPr>
        <w:t>1.</w:t>
      </w:r>
      <w:r>
        <w:tab/>
      </w:r>
      <w:r>
        <w:rPr>
          <w:b w:val="0"/>
          <w:i w:val="0"/>
        </w:rPr>
        <w:t>Острого миелоидного лейкоза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Гемофагоцитарного лимфогистиоцитоза</w:t>
      </w:r>
    </w:p>
    <w:p>
      <w:pPr>
        <w:tabs>
          <w:tab w:pos="490" w:val="left"/>
        </w:tabs>
        <w:spacing w:after="60"/>
        <w:ind w:left="490" w:hanging="490"/>
      </w:pPr>
      <w:r>
        <w:rPr>
          <w:b/>
        </w:rPr>
        <w:t>3.</w:t>
      </w:r>
      <w:r>
        <w:tab/>
      </w:r>
      <w:r>
        <w:rPr>
          <w:b w:val="0"/>
          <w:i w:val="0"/>
        </w:rPr>
        <w:t>Острого лимфобластного лейкоза</w:t>
      </w:r>
    </w:p>
    <w:p>
      <w:pPr>
        <w:tabs>
          <w:tab w:pos="490" w:val="left"/>
        </w:tabs>
        <w:spacing w:after="60"/>
        <w:ind w:left="490" w:hanging="490"/>
      </w:pPr>
      <w:r>
        <w:rPr>
          <w:b/>
        </w:rPr>
        <w:t>4.</w:t>
      </w:r>
      <w:r>
        <w:tab/>
      </w:r>
      <w:r>
        <w:rPr>
          <w:b w:val="0"/>
          <w:i w:val="0"/>
        </w:rPr>
        <w:t>Ювенильного миеломоноцитарного лейкоза</w:t>
      </w:r>
    </w:p>
    <w:p>
      <w:pPr>
        <w:ind w:left="288"/>
      </w:pPr>
      <w:r>
        <w:rPr>
          <w:b/>
          <w:color w:val="173C49"/>
        </w:rPr>
        <w:t xml:space="preserve">Правильный ответ: </w:t>
      </w:r>
      <w:r>
        <w:rPr>
          <w:b/>
          <w:i w:val="0"/>
        </w:rPr>
        <w:t>2 — Гемофагоцитарного лимфогистиоцитоза</w:t>
      </w:r>
    </w:p>
    <w:p>
      <w:pPr>
        <w:ind w:left="504"/>
      </w:pPr>
      <w:r>
        <w:rPr>
          <w:b w:val="0"/>
          <w:i/>
        </w:rPr>
        <w:t>Диагноз устанавливается на основании характерного сочетания симптомов и лабораторных признаков. Обществом по изучению гистиоцитозов разработаны диагностические критерии гемофагоцитарного лимфогистиоцитоза.</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6">
        <w:r>
          <w:rPr>
            <w:color w:val="173C49"/>
            <w:u w:val="single"/>
          </w:rPr>
          <w:t>(1)</w:t>
        </w:r>
      </w:hyperlink>
    </w:p>
    <w:p>
      <w:pPr>
        <w:pStyle w:val="Heading3"/>
        <w:keepNext/>
      </w:pPr>
      <w:r>
        <w:rPr>
          <w:b/>
          <w:color w:val="173C49"/>
        </w:rPr>
        <w:t>Вопрос 4.</w:t>
      </w:r>
    </w:p>
    <w:p>
      <w:pPr>
        <w:keepNext/>
      </w:pPr>
      <w:r>
        <w:rPr>
          <w:b w:val="0"/>
          <w:i w:val="0"/>
        </w:rPr>
        <w:t>Для исключения/подтверждения первичного характера заболевания нужно выполнить</w:t>
      </w:r>
    </w:p>
    <w:p>
      <w:pPr>
        <w:tabs>
          <w:tab w:pos="490" w:val="left"/>
        </w:tabs>
        <w:spacing w:after="60"/>
        <w:ind w:left="490" w:hanging="490"/>
      </w:pPr>
      <w:r>
        <w:rPr>
          <w:b/>
        </w:rPr>
        <w:t>1.</w:t>
      </w:r>
      <w:r>
        <w:tab/>
      </w:r>
      <w:r>
        <w:rPr>
          <w:b w:val="0"/>
          <w:i w:val="0"/>
        </w:rPr>
        <w:t>HLA‐типирование пациента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молекулярно-генетическое исследование</w:t>
      </w:r>
    </w:p>
    <w:p>
      <w:pPr>
        <w:tabs>
          <w:tab w:pos="490" w:val="left"/>
        </w:tabs>
        <w:spacing w:after="60"/>
        <w:ind w:left="490" w:hanging="490"/>
      </w:pPr>
      <w:r>
        <w:rPr>
          <w:b/>
        </w:rPr>
        <w:t>3.</w:t>
      </w:r>
      <w:r>
        <w:tab/>
      </w:r>
      <w:r>
        <w:rPr>
          <w:b w:val="0"/>
          <w:i w:val="0"/>
        </w:rPr>
        <w:t>цитогенетическое исследование костного мозга</w:t>
      </w:r>
    </w:p>
    <w:p>
      <w:pPr>
        <w:tabs>
          <w:tab w:pos="490" w:val="left"/>
        </w:tabs>
        <w:spacing w:after="60"/>
        <w:ind w:left="490" w:hanging="490"/>
      </w:pPr>
      <w:r>
        <w:rPr>
          <w:b/>
        </w:rPr>
        <w:t>4.</w:t>
      </w:r>
      <w:r>
        <w:tab/>
      </w:r>
      <w:r>
        <w:rPr>
          <w:b w:val="0"/>
          <w:i w:val="0"/>
        </w:rPr>
        <w:t>биопсию печени</w:t>
      </w:r>
    </w:p>
    <w:p>
      <w:pPr>
        <w:ind w:left="288"/>
      </w:pPr>
      <w:r>
        <w:rPr>
          <w:b/>
          <w:color w:val="173C49"/>
        </w:rPr>
        <w:t xml:space="preserve">Правильный ответ: </w:t>
      </w:r>
      <w:r>
        <w:rPr>
          <w:b/>
          <w:i w:val="0"/>
        </w:rPr>
        <w:t>2 — молекулярно-генетическое исследование</w:t>
      </w:r>
    </w:p>
    <w:p>
      <w:pPr>
        <w:ind w:left="504"/>
      </w:pPr>
      <w:r>
        <w:rPr>
          <w:b w:val="0"/>
          <w:i/>
        </w:rPr>
        <w:t>Дополнительные элементы обследования (выполняются при наличии специальных показаний)</w:t>
        <w:br/>
        <w:br/>
        <w:t>Исследование экспрессии перфорина в НК клетках методом проточной цитометрии либо иммуногистохимически.*</w:t>
        <w:br/>
        <w:br/>
        <w:t>Исследование экспрессии CD107 на активированных НК‐клетках*</w:t>
        <w:br/>
        <w:br/>
        <w:t>Молекулярно‐генетическое исследование генов PRF1, MUNC13D, STX11, STXBP, а также, при наличии клинических и лабораторных указаний, генов SH2D1A, BIRC4, RAB27.*</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2"/>
      </w:pPr>
      <w:r>
        <w:t>3. Лечение</w:t>
      </w:r>
    </w:p>
    <w:p>
      <w:pPr>
        <w:pStyle w:val="Heading3"/>
        <w:keepNext/>
      </w:pPr>
      <w:r>
        <w:rPr>
          <w:b/>
          <w:color w:val="173C49"/>
        </w:rPr>
        <w:t>Вопрос 5.</w:t>
      </w:r>
    </w:p>
    <w:p>
      <w:pPr>
        <w:keepNext/>
      </w:pPr>
      <w:r>
        <w:rPr>
          <w:b w:val="0"/>
          <w:i w:val="0"/>
        </w:rPr>
        <w:t>Объем минимального обязательного обследования при гемофагоцитарном лимфогистиоцитозе также включает</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проведение спинномозговой пункции (посев, цитоз, белок, глюкоза, цитопрепарат, ПЦР- вирусология)</w:t>
      </w:r>
    </w:p>
    <w:p>
      <w:pPr>
        <w:tabs>
          <w:tab w:pos="490" w:val="left"/>
        </w:tabs>
        <w:spacing w:after="60"/>
        <w:ind w:left="490" w:hanging="490"/>
      </w:pPr>
      <w:r>
        <w:rPr>
          <w:b/>
        </w:rPr>
        <w:t>2.</w:t>
      </w:r>
      <w:r>
        <w:tab/>
      </w:r>
      <w:r>
        <w:rPr>
          <w:b w:val="0"/>
          <w:i w:val="0"/>
        </w:rPr>
        <w:t>проведение электроэнцефалограммы</w:t>
      </w:r>
    </w:p>
    <w:p>
      <w:pPr>
        <w:tabs>
          <w:tab w:pos="490" w:val="left"/>
        </w:tabs>
        <w:spacing w:after="60"/>
        <w:ind w:left="490" w:hanging="490"/>
      </w:pPr>
      <w:r>
        <w:rPr>
          <w:b/>
        </w:rPr>
        <w:t>3.</w:t>
      </w:r>
      <w:r>
        <w:tab/>
      </w:r>
      <w:r>
        <w:rPr>
          <w:b w:val="0"/>
          <w:i w:val="0"/>
        </w:rPr>
        <w:t>определение групповой принадлежности по системе АВО, определение фенотипа Резус-фактора</w:t>
      </w:r>
    </w:p>
    <w:p>
      <w:pPr>
        <w:tabs>
          <w:tab w:pos="490" w:val="left"/>
        </w:tabs>
        <w:spacing w:after="60"/>
        <w:ind w:left="490" w:hanging="490"/>
      </w:pPr>
      <w:r>
        <w:rPr>
          <w:b/>
        </w:rPr>
        <w:t>4.</w:t>
      </w:r>
      <w:r>
        <w:tab/>
      </w:r>
      <w:r>
        <w:rPr>
          <w:b w:val="0"/>
          <w:i w:val="0"/>
        </w:rPr>
        <w:t>исследование уровня витамина В12 в сыворотке крови</w:t>
      </w:r>
    </w:p>
    <w:p>
      <w:pPr>
        <w:ind w:left="288"/>
      </w:pPr>
      <w:r>
        <w:rPr>
          <w:b/>
          <w:color w:val="173C49"/>
        </w:rPr>
        <w:t xml:space="preserve">Правильный ответ: </w:t>
      </w:r>
      <w:r>
        <w:rPr>
          <w:b/>
          <w:i w:val="0"/>
        </w:rPr>
        <w:t>1 — проведение спинномозговой пункции (посев, цитоз, белок, глюкоза, цитопрепарат, ПЦР- вирусология)</w:t>
      </w:r>
    </w:p>
    <w:p>
      <w:pPr>
        <w:ind w:left="504"/>
      </w:pPr>
      <w:r>
        <w:rPr>
          <w:b w:val="0"/>
          <w:i/>
        </w:rPr>
        <w:t>Спинномозговая пункция (посев, цитоз, белок, глюкоза, цитопрепарат)</w:t>
        <w:br/>
        <w:br/>
        <w:t>Федеральные клинические рекомендации по диагностике и лечению</w:t>
        <w:br/>
        <w:t>Гемофагоцитарного лимфогистиоцитоза у детей, стр. 7.</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3"/>
        <w:keepNext/>
      </w:pPr>
      <w:r>
        <w:rPr>
          <w:b/>
          <w:color w:val="173C49"/>
        </w:rPr>
        <w:t>Вопрос 6.</w:t>
      </w:r>
    </w:p>
    <w:p>
      <w:pPr>
        <w:keepNext/>
      </w:pPr>
      <w:r>
        <w:rPr>
          <w:b w:val="0"/>
          <w:i w:val="0"/>
        </w:rPr>
        <w:t>К диагностическим критериям гемофагоцитарного лимфогистиоцитоза относится</w:t>
      </w:r>
    </w:p>
    <w:p>
      <w:pPr>
        <w:tabs>
          <w:tab w:pos="490" w:val="left"/>
        </w:tabs>
        <w:spacing w:after="60"/>
        <w:ind w:left="490" w:hanging="490"/>
      </w:pPr>
      <w:r>
        <w:rPr>
          <w:b/>
        </w:rPr>
        <w:t>1.</w:t>
      </w:r>
      <w:r>
        <w:tab/>
      </w:r>
      <w:r>
        <w:rPr>
          <w:b w:val="0"/>
          <w:i w:val="0"/>
        </w:rPr>
        <w:t>повышение уровня ферритина &gt; 1500 мкг/л</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гипертриглицеридемия и/или гипофибриногенемия</w:t>
      </w:r>
    </w:p>
    <w:p>
      <w:pPr>
        <w:tabs>
          <w:tab w:pos="490" w:val="left"/>
        </w:tabs>
        <w:spacing w:after="60"/>
        <w:ind w:left="490" w:hanging="490"/>
      </w:pPr>
      <w:r>
        <w:rPr>
          <w:b/>
        </w:rPr>
        <w:t>3.</w:t>
      </w:r>
      <w:r>
        <w:tab/>
      </w:r>
      <w:r>
        <w:rPr>
          <w:b w:val="0"/>
          <w:i w:val="0"/>
        </w:rPr>
        <w:t>лихорадка &gt;38,5°С &gt; 2 дней</w:t>
      </w:r>
    </w:p>
    <w:p>
      <w:pPr>
        <w:tabs>
          <w:tab w:pos="490" w:val="left"/>
        </w:tabs>
        <w:spacing w:after="60"/>
        <w:ind w:left="490" w:hanging="490"/>
      </w:pPr>
      <w:r>
        <w:rPr>
          <w:b/>
        </w:rPr>
        <w:t>4.</w:t>
      </w:r>
      <w:r>
        <w:tab/>
      </w:r>
      <w:r>
        <w:rPr>
          <w:b w:val="0"/>
          <w:i w:val="0"/>
        </w:rPr>
        <w:t>гепатомегалия &gt; 5 см из-под края реберной дуги</w:t>
      </w:r>
    </w:p>
    <w:p>
      <w:pPr>
        <w:ind w:left="288"/>
      </w:pPr>
      <w:r>
        <w:rPr>
          <w:b/>
          <w:color w:val="173C49"/>
        </w:rPr>
        <w:t xml:space="preserve">Правильный ответ: </w:t>
      </w:r>
      <w:r>
        <w:rPr>
          <w:b/>
          <w:i w:val="0"/>
        </w:rPr>
        <w:t>2 — гипертриглицеридемия и/или гипофибриногенемия</w:t>
      </w:r>
    </w:p>
    <w:p>
      <w:pPr>
        <w:ind w:left="504"/>
      </w:pPr>
      <w:r>
        <w:rPr>
          <w:b w:val="0"/>
          <w:i/>
        </w:rPr>
        <w:t>Диагностические критерии гемофагоцитарного лимфогистиоцитоза, Histiocyte Society, 2004</w:t>
        <w:br/>
        <w:t>Лихорадка &gt;38,5 oC &gt; 7 дней</w:t>
        <w:br/>
        <w:br/>
        <w:t>Спленомегалия &gt;3 см из под края рёберной дуги</w:t>
        <w:br/>
        <w:br/>
        <w:t>Цитопения в ≥ 2-х линиях</w:t>
        <w:br/>
        <w:br/>
        <w:t>Гемоглобин &lt;90 г/л, тромбоциты &lt;100х109/л, нейтрофилы &lt;1 х109/л</w:t>
        <w:br/>
        <w:br/>
        <w:t>Гипертриглицеридемия и/или гипофибриногенемия</w:t>
        <w:br/>
        <w:br/>
        <w:t>триглицериды &gt;2,0 ммол/л или &gt;3SD фибриноген &lt;1,5 г/л</w:t>
        <w:br/>
        <w:br/>
        <w:t>Ферринтин &gt;500 мкг/л</w:t>
        <w:br/>
        <w:br/>
        <w:t>sCD25 &gt;2500 Ед/л</w:t>
        <w:br/>
        <w:br/>
        <w:t>Снижение активности НК‐клеток</w:t>
        <w:br/>
        <w:br/>
        <w:t>Гемофагоцитоз в костном мозге, лимфатических узлах или ликворе</w:t>
        <w:br/>
        <w:br/>
        <w:t>Федеральные клинические рекомендации по диагностике и лечению</w:t>
        <w:br/>
        <w:t>гемофагоцитарного лимфогистиоцитоза у детей, стр. 8.</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7">
        <w:r>
          <w:rPr>
            <w:color w:val="173C49"/>
            <w:u w:val="single"/>
          </w:rPr>
          <w:t>(1)</w:t>
        </w:r>
      </w:hyperlink>
    </w:p>
    <w:p>
      <w:pPr>
        <w:pStyle w:val="Heading3"/>
        <w:keepNext/>
      </w:pPr>
      <w:r>
        <w:rPr>
          <w:b/>
          <w:color w:val="173C49"/>
        </w:rPr>
        <w:t>Вопрос 7.</w:t>
      </w:r>
    </w:p>
    <w:p>
      <w:pPr>
        <w:keepNext/>
      </w:pPr>
      <w:r>
        <w:rPr>
          <w:b w:val="0"/>
          <w:i w:val="0"/>
        </w:rPr>
        <w:t>К препаратам, применяемым в первой линии терапии гемофагоцитарного лимфогистиоцитоза по протоколу HLH-2004, относятся</w:t>
      </w:r>
    </w:p>
    <w:p>
      <w:pPr>
        <w:tabs>
          <w:tab w:pos="490" w:val="left"/>
        </w:tabs>
        <w:spacing w:after="60"/>
        <w:ind w:left="490" w:hanging="490"/>
      </w:pPr>
      <w:r>
        <w:rPr>
          <w:b/>
        </w:rPr>
        <w:t>1.</w:t>
      </w:r>
      <w:r>
        <w:tab/>
      </w:r>
      <w:r>
        <w:rPr>
          <w:b w:val="0"/>
          <w:i w:val="0"/>
        </w:rPr>
        <w:t>дексаметазон, винкристин, даунорубицин</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дексаметазон, циклоспорин А, этопозид</w:t>
      </w:r>
    </w:p>
    <w:p>
      <w:pPr>
        <w:tabs>
          <w:tab w:pos="490" w:val="left"/>
        </w:tabs>
        <w:spacing w:after="60"/>
        <w:ind w:left="490" w:hanging="490"/>
      </w:pPr>
      <w:r>
        <w:rPr>
          <w:b/>
        </w:rPr>
        <w:t>3.</w:t>
      </w:r>
      <w:r>
        <w:tab/>
      </w:r>
      <w:r>
        <w:rPr>
          <w:b w:val="0"/>
          <w:i w:val="0"/>
        </w:rPr>
        <w:t>цитозар, этопозид, даунорубицин</w:t>
      </w:r>
    </w:p>
    <w:p>
      <w:pPr>
        <w:tabs>
          <w:tab w:pos="490" w:val="left"/>
        </w:tabs>
        <w:spacing w:after="60"/>
        <w:ind w:left="490" w:hanging="490"/>
      </w:pPr>
      <w:r>
        <w:rPr>
          <w:b/>
        </w:rPr>
        <w:t>4.</w:t>
      </w:r>
      <w:r>
        <w:tab/>
      </w:r>
      <w:r>
        <w:rPr>
          <w:b w:val="0"/>
          <w:i w:val="0"/>
        </w:rPr>
        <w:t>преднизолон, винбластин</w:t>
      </w:r>
    </w:p>
    <w:p>
      <w:pPr>
        <w:ind w:left="288"/>
      </w:pPr>
      <w:r>
        <w:rPr>
          <w:b/>
          <w:color w:val="173C49"/>
        </w:rPr>
        <w:t xml:space="preserve">Правильный ответ: </w:t>
      </w:r>
      <w:r>
        <w:rPr>
          <w:b/>
          <w:i w:val="0"/>
        </w:rPr>
        <w:t>2 — дексаметазон, циклоспорин А, этопозид</w:t>
      </w:r>
    </w:p>
    <w:p>
      <w:pPr>
        <w:ind w:left="504"/>
      </w:pPr>
      <w:r>
        <w:rPr>
          <w:b w:val="0"/>
          <w:i/>
        </w:rPr>
        <w:t>Все пациенты с подозрением на первичный гемофагоцитарный лимфогистиоцитоз должны получить комбинированную иммуносупрессивную химиотерапию препаратами дексаметазон, этопозид и циклоспорин А с целью контроля системного воспаления и предотвращения необратимых повреждений органов, в первую очередь – центральной нервной системы.</w:t>
        <w:br/>
        <w:br/>
      </w:r>
      <w:hyperlink r:id="rId28">
        <w:r>
          <w:rPr>
            <w:color w:val="173C49"/>
            <w:u w:val="single"/>
          </w:rPr>
          <w:t>https://www.skion.nl/workspace/uploads/HLH-2004-protocol1.pdf</w:t>
        </w:r>
      </w:hyperlink>
      <w:r>
        <w:rPr>
          <w:b w:val="0"/>
          <w:i/>
        </w:rPr>
        <w:br/>
        <w:br/>
        <w:t>“Treatment protocol of the second international HLH Study 2004”, стр. 6.</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9">
        <w:r>
          <w:rPr>
            <w:color w:val="173C49"/>
            <w:u w:val="single"/>
          </w:rPr>
          <w:t>(1)</w:t>
        </w:r>
      </w:hyperlink>
    </w:p>
    <w:p>
      <w:pPr>
        <w:pStyle w:val="Heading3"/>
        <w:keepNext/>
      </w:pPr>
      <w:r>
        <w:rPr>
          <w:b/>
          <w:color w:val="173C49"/>
        </w:rPr>
        <w:t>Вопрос 8.</w:t>
      </w:r>
    </w:p>
    <w:p>
      <w:pPr>
        <w:keepNext/>
      </w:pPr>
      <w:r>
        <w:rPr>
          <w:b w:val="0"/>
          <w:i w:val="0"/>
        </w:rPr>
        <w:t>Сохранение лихорадки &gt;38 0 С , массивной гепатоспленомегалии, тромбоцитов &lt;50х109  /л, нейтрофилов &lt;1х 109 /л, потребности в трансфузиях эритроцитсодержащих компонентов донорской крови расценивается как</w:t>
      </w:r>
    </w:p>
    <w:p>
      <w:pPr>
        <w:tabs>
          <w:tab w:pos="490" w:val="left"/>
        </w:tabs>
        <w:spacing w:after="60"/>
        <w:ind w:left="490" w:hanging="490"/>
      </w:pPr>
      <w:r>
        <w:rPr>
          <w:b/>
        </w:rPr>
        <w:t>1.</w:t>
      </w:r>
      <w:r>
        <w:tab/>
      </w:r>
      <w:r>
        <w:rPr>
          <w:b w:val="0"/>
          <w:i w:val="0"/>
        </w:rPr>
        <w:t>частичный ответ</w:t>
      </w:r>
    </w:p>
    <w:p>
      <w:pPr>
        <w:tabs>
          <w:tab w:pos="490" w:val="left"/>
        </w:tabs>
        <w:spacing w:after="60"/>
        <w:ind w:left="490" w:hanging="490"/>
      </w:pPr>
      <w:r>
        <w:rPr>
          <w:b/>
        </w:rPr>
        <w:t>2.</w:t>
      </w:r>
      <w:r>
        <w:tab/>
      </w:r>
      <w:r>
        <w:rPr>
          <w:b w:val="0"/>
          <w:i w:val="0"/>
        </w:rPr>
        <w:t>хроническая фаза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активное заболевание</w:t>
      </w:r>
    </w:p>
    <w:p>
      <w:pPr>
        <w:tabs>
          <w:tab w:pos="490" w:val="left"/>
        </w:tabs>
        <w:spacing w:after="60"/>
        <w:ind w:left="490" w:hanging="490"/>
      </w:pPr>
      <w:r>
        <w:rPr>
          <w:b/>
        </w:rPr>
        <w:t>4.</w:t>
      </w:r>
      <w:r>
        <w:tab/>
      </w:r>
      <w:r>
        <w:rPr>
          <w:b w:val="0"/>
          <w:i w:val="0"/>
        </w:rPr>
        <w:t>рецидив заболевания</w:t>
      </w:r>
    </w:p>
    <w:p>
      <w:pPr>
        <w:ind w:left="288"/>
      </w:pPr>
      <w:r>
        <w:rPr>
          <w:b/>
          <w:color w:val="173C49"/>
        </w:rPr>
        <w:t xml:space="preserve">Правильный ответ: </w:t>
      </w:r>
      <w:r>
        <w:rPr>
          <w:b/>
          <w:i w:val="0"/>
        </w:rPr>
        <w:t>3 — активное заболевание</w:t>
      </w:r>
    </w:p>
    <w:p>
      <w:pPr>
        <w:ind w:left="504"/>
      </w:pPr>
      <w:r>
        <w:rPr>
          <w:b w:val="0"/>
          <w:i/>
        </w:rPr>
        <w:t>Активное заболевание: сохранение лихорадки &gt;380C, массивной гепатоспленомегалии, тромбоцитов &lt;50х109/л, нейтрофилов &lt;1х109/л, потребности в трансфузиях эритроцитной массы.</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30">
        <w:r>
          <w:rPr>
            <w:color w:val="173C49"/>
            <w:u w:val="single"/>
          </w:rPr>
          <w:t>(1)</w:t>
        </w:r>
      </w:hyperlink>
    </w:p>
    <w:p>
      <w:pPr>
        <w:pStyle w:val="Heading3"/>
        <w:keepNext/>
      </w:pPr>
      <w:r>
        <w:rPr>
          <w:b/>
          <w:color w:val="173C49"/>
        </w:rPr>
        <w:t>Вопрос 9.</w:t>
      </w:r>
    </w:p>
    <w:p>
      <w:pPr>
        <w:keepNext/>
      </w:pPr>
      <w:r>
        <w:rPr>
          <w:b w:val="0"/>
          <w:i w:val="0"/>
        </w:rPr>
        <w:t>Пациентам с первичным гемофагоцитарным лимфогистиоцитозом показана</w:t>
      </w:r>
    </w:p>
    <w:p>
      <w:pPr>
        <w:tabs>
          <w:tab w:pos="490" w:val="left"/>
        </w:tabs>
        <w:spacing w:after="60"/>
        <w:ind w:left="490" w:hanging="490"/>
      </w:pPr>
      <w:r>
        <w:rPr>
          <w:b/>
        </w:rPr>
        <w:t>1.</w:t>
      </w:r>
      <w:r>
        <w:tab/>
      </w:r>
      <w:r>
        <w:rPr>
          <w:b w:val="0"/>
          <w:i w:val="0"/>
        </w:rPr>
        <w:t>аутологичная трансплантация гемопоэтических стволовых клеток</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аллогенная трансплантация гемопоэтических стволовых клеток</w:t>
      </w:r>
    </w:p>
    <w:p>
      <w:pPr>
        <w:tabs>
          <w:tab w:pos="490" w:val="left"/>
        </w:tabs>
        <w:spacing w:after="60"/>
        <w:ind w:left="490" w:hanging="490"/>
      </w:pPr>
      <w:r>
        <w:rPr>
          <w:b/>
        </w:rPr>
        <w:t>3.</w:t>
      </w:r>
      <w:r>
        <w:tab/>
      </w:r>
      <w:r>
        <w:rPr>
          <w:b w:val="0"/>
          <w:i w:val="0"/>
        </w:rPr>
        <w:t>терапия препаратом моноклонального антитела к человеческому рецептору интерлейкина-6</w:t>
      </w:r>
    </w:p>
    <w:p>
      <w:pPr>
        <w:tabs>
          <w:tab w:pos="490" w:val="left"/>
        </w:tabs>
        <w:spacing w:after="60"/>
        <w:ind w:left="490" w:hanging="490"/>
      </w:pPr>
      <w:r>
        <w:rPr>
          <w:b/>
        </w:rPr>
        <w:t>4.</w:t>
      </w:r>
      <w:r>
        <w:tab/>
      </w:r>
      <w:r>
        <w:rPr>
          <w:b w:val="0"/>
          <w:i w:val="0"/>
        </w:rPr>
        <w:t>интратекальная терапия</w:t>
      </w:r>
    </w:p>
    <w:p>
      <w:pPr>
        <w:ind w:left="288"/>
      </w:pPr>
      <w:r>
        <w:rPr>
          <w:b/>
          <w:color w:val="173C49"/>
        </w:rPr>
        <w:t xml:space="preserve">Правильный ответ: </w:t>
      </w:r>
      <w:r>
        <w:rPr>
          <w:b/>
          <w:i w:val="0"/>
        </w:rPr>
        <w:t>2 — аллогенная трансплантация гемопоэтических стволовых клеток</w:t>
      </w:r>
    </w:p>
    <w:p>
      <w:pPr>
        <w:ind w:left="504"/>
      </w:pPr>
      <w:r>
        <w:rPr>
          <w:b w:val="0"/>
          <w:i/>
        </w:rPr>
        <w:t>Всем пациентам с доказанным первичным гемофагоцитарным лимфогистиоцитозом показано выполнение аллогенной трансплантации кроветворных стволовых клеток.</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9">
        <w:r>
          <w:rPr>
            <w:color w:val="173C49"/>
            <w:u w:val="single"/>
          </w:rPr>
          <w:t>(1)</w:t>
        </w:r>
      </w:hyperlink>
    </w:p>
    <w:p>
      <w:pPr>
        <w:pStyle w:val="Heading3"/>
        <w:keepNext/>
      </w:pPr>
      <w:r>
        <w:rPr>
          <w:b/>
          <w:color w:val="173C49"/>
        </w:rPr>
        <w:t>Вопрос 10.</w:t>
      </w:r>
    </w:p>
    <w:p>
      <w:pPr>
        <w:keepNext/>
      </w:pPr>
      <w:r>
        <w:rPr>
          <w:b w:val="0"/>
          <w:i w:val="0"/>
        </w:rPr>
        <w:t>Длительность инициальной терапии гемофагоцитарного лимфогистиоцитоза по протоколу HLH-2004 составляет _____ недель</w:t>
      </w:r>
    </w:p>
    <w:p>
      <w:pPr>
        <w:tabs>
          <w:tab w:pos="490" w:val="left"/>
        </w:tabs>
        <w:spacing w:after="60"/>
        <w:ind w:left="490" w:hanging="490"/>
      </w:pPr>
      <w:r>
        <w:rPr>
          <w:b/>
        </w:rPr>
        <w:t>1.</w:t>
      </w:r>
      <w:r>
        <w:tab/>
      </w:r>
      <w:r>
        <w:rPr>
          <w:b w:val="0"/>
          <w:i w:val="0"/>
        </w:rPr>
        <w:t>2</w:t>
      </w:r>
    </w:p>
    <w:p>
      <w:pPr>
        <w:tabs>
          <w:tab w:pos="490" w:val="left"/>
        </w:tabs>
        <w:spacing w:after="60"/>
        <w:ind w:left="490" w:hanging="490"/>
      </w:pPr>
      <w:r>
        <w:rPr>
          <w:b/>
        </w:rPr>
        <w:t>2.</w:t>
      </w:r>
      <w:r>
        <w:tab/>
      </w:r>
      <w:r>
        <w:rPr>
          <w:b w:val="0"/>
          <w:i w:val="0"/>
        </w:rPr>
        <w:t>6</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8</w:t>
      </w:r>
    </w:p>
    <w:p>
      <w:pPr>
        <w:tabs>
          <w:tab w:pos="490" w:val="left"/>
        </w:tabs>
        <w:spacing w:after="60"/>
        <w:ind w:left="490" w:hanging="490"/>
      </w:pPr>
      <w:r>
        <w:rPr>
          <w:b/>
        </w:rPr>
        <w:t>4.</w:t>
      </w:r>
      <w:r>
        <w:tab/>
      </w:r>
      <w:r>
        <w:rPr>
          <w:b w:val="0"/>
          <w:i w:val="0"/>
        </w:rPr>
        <w:t>1</w:t>
      </w:r>
    </w:p>
    <w:p>
      <w:pPr>
        <w:ind w:left="288"/>
      </w:pPr>
      <w:r>
        <w:rPr>
          <w:b/>
          <w:color w:val="173C49"/>
        </w:rPr>
        <w:t xml:space="preserve">Правильный ответ: </w:t>
      </w:r>
      <w:r>
        <w:rPr>
          <w:b/>
          <w:i w:val="0"/>
        </w:rPr>
        <w:t>3 — 8</w:t>
      </w:r>
    </w:p>
    <w:p>
      <w:pPr>
        <w:ind w:left="504"/>
      </w:pPr>
      <w:r>
        <w:rPr>
          <w:b w:val="0"/>
          <w:i/>
        </w:rPr>
        <w:t>Срок трансплантации</w:t>
        <w:br/>
        <w:t>При первичном гемофагоцитарном синдроме трансплантация должна быть выполнена настолько быстро, насколько возможно. Оптимально – в течение двух месяцев от окончания инициальной фазы терапии. Предпочтительно выполнение трансплантации в ремиссии заболевания, однако отсутствие ремиссии не является противопоказанием для выполнения пересадки.</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31">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Частичный ответ по окончании инициальной терапии по протоколу HLH-2004 характеризуется</w:t>
      </w:r>
    </w:p>
    <w:p>
      <w:pPr>
        <w:tabs>
          <w:tab w:pos="490" w:val="left"/>
        </w:tabs>
        <w:spacing w:after="60"/>
        <w:ind w:left="490" w:hanging="490"/>
      </w:pPr>
      <w:r>
        <w:rPr>
          <w:b/>
        </w:rPr>
        <w:t>1.</w:t>
      </w:r>
      <w:r>
        <w:tab/>
      </w:r>
      <w:r>
        <w:rPr>
          <w:b w:val="0"/>
          <w:i w:val="0"/>
        </w:rPr>
        <w:t>разрешением всех клинических и лабораторных признаков заболевания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отсутствием лихорадки, печень &lt; 3 cм, селезенка &lt; 5 cм из-под края реберной дуги, уровнем тромбоцитов &gt;50х109 /л, нейтрофилов &gt;1х109 /л, отсутствием потребности в трансфузиях эритроцитарной массы</w:t>
      </w:r>
    </w:p>
    <w:p>
      <w:pPr>
        <w:tabs>
          <w:tab w:pos="490" w:val="left"/>
        </w:tabs>
        <w:spacing w:after="60"/>
        <w:ind w:left="490" w:hanging="490"/>
      </w:pPr>
      <w:r>
        <w:rPr>
          <w:b/>
        </w:rPr>
        <w:t>3.</w:t>
      </w:r>
      <w:r>
        <w:tab/>
      </w:r>
      <w:r>
        <w:rPr>
          <w:b w:val="0"/>
          <w:i w:val="0"/>
        </w:rPr>
        <w:t>сохранением лихорадки &gt;38 0 С, массивной гепатоспленомегалией, уровней тромбоцитов &lt;50 х 10 9 /л, нейтрофилов &lt; 1 х 10 9/л, потребностями в трансфузиях эритроцитарной массы</w:t>
      </w:r>
    </w:p>
    <w:p>
      <w:pPr>
        <w:tabs>
          <w:tab w:pos="490" w:val="left"/>
        </w:tabs>
        <w:spacing w:after="60"/>
        <w:ind w:left="490" w:hanging="490"/>
      </w:pPr>
      <w:r>
        <w:rPr>
          <w:b/>
        </w:rPr>
        <w:t>4.</w:t>
      </w:r>
      <w:r>
        <w:tab/>
      </w:r>
      <w:r>
        <w:rPr>
          <w:b w:val="0"/>
          <w:i w:val="0"/>
        </w:rPr>
        <w:t>отсутствием лихорадки, печень &lt; 3 cм, селезенка &lt; 5 cм из под края реберной дуги, уровнем тромбоцитов &gt;50х109 /л, нейтрофилов &gt;1х109 /л, сохранением потребности в трансфузиях эритроцитной массы</w:t>
      </w:r>
    </w:p>
    <w:p>
      <w:pPr>
        <w:ind w:left="288"/>
      </w:pPr>
      <w:r>
        <w:rPr>
          <w:b/>
          <w:color w:val="173C49"/>
        </w:rPr>
        <w:t xml:space="preserve">Правильный ответ: </w:t>
      </w:r>
      <w:r>
        <w:rPr>
          <w:b/>
          <w:i w:val="0"/>
        </w:rPr>
        <w:t>2 — отсутствием лихорадки, печень &lt; 3 cм, селезенка &lt; 5 cм из-под края реберной дуги, уровнем тромбоцитов &gt;50х109 /л, нейтрофилов &gt;1х109 /л, отсутствием потребности в трансфузиях эритроцитарной массы</w:t>
      </w:r>
    </w:p>
    <w:p>
      <w:pPr>
        <w:ind w:left="504"/>
      </w:pPr>
      <w:r>
        <w:rPr>
          <w:b w:val="0"/>
          <w:i/>
        </w:rPr>
        <w:t>Частичный ответ: отсутствие лихорадки, печень &lt;3 см, селезенка &lt;5 см из‐под ребра, тромбоцитов &gt;50х109/л, нейтрофилов &gt;1х109/л, отсутствие потребности в трансфузиях эритроцитной массы.</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30">
        <w:r>
          <w:rPr>
            <w:color w:val="173C49"/>
            <w:u w:val="single"/>
          </w:rPr>
          <w:t>(1)</w:t>
        </w:r>
      </w:hyperlink>
    </w:p>
    <w:p>
      <w:pPr>
        <w:pStyle w:val="Heading3"/>
        <w:keepNext/>
      </w:pPr>
      <w:r>
        <w:rPr>
          <w:b/>
          <w:color w:val="173C49"/>
        </w:rPr>
        <w:t>Вопрос 12.</w:t>
      </w:r>
    </w:p>
    <w:p>
      <w:pPr>
        <w:keepNext/>
      </w:pPr>
      <w:r>
        <w:rPr>
          <w:b w:val="0"/>
          <w:i w:val="0"/>
        </w:rPr>
        <w:t>К диагностическим критериям гемофагоцитарного лимфогистиоцитоза у данного пациента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спленомегалия &gt; 3 см из-под края реберной дуги</w:t>
      </w:r>
    </w:p>
    <w:p>
      <w:pPr>
        <w:tabs>
          <w:tab w:pos="490" w:val="left"/>
        </w:tabs>
        <w:spacing w:after="60"/>
        <w:ind w:left="490" w:hanging="490"/>
      </w:pPr>
      <w:r>
        <w:rPr>
          <w:b/>
        </w:rPr>
        <w:t>2.</w:t>
      </w:r>
      <w:r>
        <w:tab/>
      </w:r>
      <w:r>
        <w:rPr>
          <w:b w:val="0"/>
          <w:i w:val="0"/>
        </w:rPr>
        <w:t>анемический синдром</w:t>
      </w:r>
    </w:p>
    <w:p>
      <w:pPr>
        <w:tabs>
          <w:tab w:pos="490" w:val="left"/>
        </w:tabs>
        <w:spacing w:after="60"/>
        <w:ind w:left="490" w:hanging="490"/>
      </w:pPr>
      <w:r>
        <w:rPr>
          <w:b/>
        </w:rPr>
        <w:t>3.</w:t>
      </w:r>
      <w:r>
        <w:tab/>
      </w:r>
      <w:r>
        <w:rPr>
          <w:b w:val="0"/>
          <w:i w:val="0"/>
        </w:rPr>
        <w:t>энтероколит</w:t>
      </w:r>
    </w:p>
    <w:p>
      <w:pPr>
        <w:tabs>
          <w:tab w:pos="490" w:val="left"/>
        </w:tabs>
        <w:spacing w:after="60"/>
        <w:ind w:left="490" w:hanging="490"/>
      </w:pPr>
      <w:r>
        <w:rPr>
          <w:b/>
        </w:rPr>
        <w:t>4.</w:t>
      </w:r>
      <w:r>
        <w:tab/>
      </w:r>
      <w:r>
        <w:rPr>
          <w:b w:val="0"/>
          <w:i w:val="0"/>
        </w:rPr>
        <w:t>тахикардия</w:t>
      </w:r>
    </w:p>
    <w:p>
      <w:pPr>
        <w:ind w:left="288"/>
      </w:pPr>
      <w:r>
        <w:rPr>
          <w:b/>
          <w:color w:val="173C49"/>
        </w:rPr>
        <w:t xml:space="preserve">Правильный ответ: </w:t>
      </w:r>
      <w:r>
        <w:rPr>
          <w:b/>
          <w:i w:val="0"/>
        </w:rPr>
        <w:t>1 — спленомегалия &gt; 3 см из-под края реберной дуги</w:t>
      </w:r>
    </w:p>
    <w:p>
      <w:pPr>
        <w:ind w:left="504"/>
      </w:pPr>
      <w:r>
        <w:rPr>
          <w:b w:val="0"/>
          <w:i/>
        </w:rPr>
        <w:t>Диагностические критерии гемофагоцитарного лимфогистиоцитоза, Histiocyte Society, 2004</w:t>
        <w:br/>
        <w:t>Лихорадка &gt;38,5 oC &gt; 7 дней</w:t>
        <w:br/>
        <w:br/>
        <w:t>Спленомегалия &gt;3 см из под края рёберной дуги</w:t>
        <w:br/>
        <w:br/>
        <w:t>Цитопения в ≥ 2-х линиях</w:t>
        <w:br/>
        <w:br/>
        <w:t>Гемоглобин &lt;90 г/л, тромбоциты &lt;100х109/л, нейтрофилы &lt;1 х109/л</w:t>
        <w:br/>
        <w:br/>
        <w:t>Гипертриглицеридемия и/или гипофибриногенемия</w:t>
        <w:br/>
        <w:br/>
        <w:t>триглицериды &gt;2,0 ммол/л или &gt;3SD фибриноген &lt;1,5 г/л</w:t>
        <w:br/>
        <w:br/>
        <w:t>Ферринтин &gt;500 мкг/л</w:t>
        <w:br/>
        <w:br/>
        <w:t>sCD25 &gt;2500 Ед/л</w:t>
        <w:br/>
        <w:br/>
        <w:t>Снижение активности НК‐клеток</w:t>
        <w:br/>
        <w:br/>
        <w:t>Гемофагоцитоз в костном мозге, лимфатических узлах или ликворе</w:t>
        <w:br/>
        <w:br/>
        <w:t>Федеральные клинические рекомендации по диагностике и лечению</w:t>
        <w:br/>
        <w:t>гемофагоцитарного лимфогистиоцитоза у детей, стр. 8.</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7">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Гематология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hyperlink" Target="https://library.mededtech.ru/rest/documents/11%20Gemofagotsitarnyi%20limfogistio_11" TargetMode="External"/><Relationship Id="rId25" Type="http://schemas.openxmlformats.org/officeDocument/2006/relationships/hyperlink" Target="https://library.mededtech.ru/rest/documents/11%20Gemofagotsitarnyi%20limfogistio_11/#&#1051;&#1072;&#1073;&#1086;&#1088;&#1072;&#1090;&#1086;&#1088;&#1085;&#1099;&#1077;_&#1080;_&#1080;&#1085;&#1089;&#1090;&#1088;&#1091;&#1084;&#1077;&#1085;&#1090;&#1072;&#1083;&#1100;&#1085;&#1099;&#1077;_&#1080;&#1089;&#1089;&#1083;&#1077;&#1076;&#1086;&#1074;&#1072;&#1085;&#1080;&#1103;" TargetMode="External"/><Relationship Id="rId26" Type="http://schemas.openxmlformats.org/officeDocument/2006/relationships/hyperlink" Target="https://library.mededtech.ru/rest/documents/11%20Gemofagotsitarnyi%20limfogistio_11/#&#1042;&#1077;&#1088;&#1080;&#1092;&#1080;&#1082;&#1072;&#1094;&#1080;&#1103;_&#1076;&#1080;&#1072;&#1075;&#1085;&#1086;&#1079;&#1072;" TargetMode="External"/><Relationship Id="rId27" Type="http://schemas.openxmlformats.org/officeDocument/2006/relationships/hyperlink" Target="https://library.mededtech.ru/rest/documents/11%20Gemofagotsitarnyi%20limfogistio_11/#&#1044;&#1080;&#1072;&#1075;&#1085;&#1086;&#1089;&#1090;&#1080;&#1095;&#1077;&#1089;&#1082;&#1080;&#1077;_&#1082;&#1088;&#1080;&#1090;&#1077;&#1088;&#1080;&#1080;_&#1075;&#1077;&#1084;&#1086;&#1092;&#1072;&#1075;&#1086;&#1094;&#1080;&#1090;&#1072;&#1088;&#1085;&#1086;&#1075;&#1086;_&#1083;&#1080;&#1084;&#1092;&#1086;&#1075;&#1080;&#1089;&#1090;&#1080;&#1086;&#1094;&#1080;&#1090;&#1086;&#1079;&#1072;_histiocyte_society_2004" TargetMode="External"/><Relationship Id="rId28" Type="http://schemas.openxmlformats.org/officeDocument/2006/relationships/hyperlink" Target="https://www.skion.nl/workspace/uploads/HLH-2004-protocol1.pdf" TargetMode="External"/><Relationship Id="rId29" Type="http://schemas.openxmlformats.org/officeDocument/2006/relationships/hyperlink" Target="https://library.mededtech.ru/rest/documents/11%20Gemofagotsitarnyi%20limfogistio_11/#&#1057;&#1090;&#1088;&#1072;&#1090;&#1077;&#1075;&#1080;&#1103;_&#1090;&#1077;&#1088;&#1072;&#1087;&#1080;&#1080;" TargetMode="External"/><Relationship Id="rId30" Type="http://schemas.openxmlformats.org/officeDocument/2006/relationships/hyperlink" Target="https://library.mededtech.ru/rest/documents/11%20Gemofagotsitarnyi%20limfogistio_11/#&#1054;&#1087;&#1088;&#1077;&#1076;&#1077;&#1083;&#1077;&#1085;&#1080;&#1077;_&#1089;&#1090;&#1072;&#1090;&#1091;&#1089;&#1072;_&#1079;&#1072;&#1073;&#1086;&#1083;&#1077;&#1074;&#1072;&#1085;&#1080;&#1103;" TargetMode="External"/><Relationship Id="rId31" Type="http://schemas.openxmlformats.org/officeDocument/2006/relationships/hyperlink" Target="https://library.mededtech.ru/rest/documents/11%20Gemofagotsitarnyi%20limfogistio_11/#paragraph_37jd3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